
<file path=[Content_Types].xml><?xml version="1.0" encoding="utf-8"?>
<Types xmlns="http://schemas.openxmlformats.org/package/2006/content-types">
  <Default Extension="rels" ContentType="application/vnd.openxmlformats-package.relationships+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ns32="http://schemas.openxmlformats.org/drawingml/2006/compatibility" xmlns:ns33="http://schemas.openxmlformats.org/drawingml/2006/lockedCanvas">
  <w:body>
    <w:p>
      <w:pPr>
        <w:spacing w:after="0"/>
        <w:ind w:left="0"/>
        <w:jc w:val="left"/>
      </w:pPr>
    </w:p>
    <w:p>
      <w:pPr>
        <w:spacing w:after="0"/>
        <w:ind w:left="0"/>
        <w:jc w:val="left"/>
      </w:pPr>
      <w:r>
        <w:rPr>
          <w:rFonts w:ascii="Times New Roman"/>
          <w:b w:val="false"/>
          <w:i w:val="false"/>
          <w:color w:val="000000"/>
          <w:sz w:val="22"/>
        </w:rPr>
        <w:t xml:space="preserve"> </w:t>
      </w:r>
    </w:p>
    <w:p>
      <w:pPr>
        <w:spacing w:after="0"/>
        <w:ind w:left="0"/>
        <w:jc w:val="left"/>
      </w:pPr>
    </w:p>
    <w:p>
      <w:pPr>
        <w:spacing w:after="0"/>
        <w:ind w:left="0"/>
        <w:jc w:val="left"/>
      </w:pPr>
      <w:r>
        <w:rPr>
          <w:rFonts w:ascii="Times New Roman"/>
          <w:b w:val="false"/>
          <w:i w:val="false"/>
          <w:color w:val="000000"/>
          <w:sz w:val="22"/>
        </w:rPr>
        <w:t>REPUBLIKA HRVATSKA</w:t>
      </w:r>
    </w:p>
    <w:p>
      <w:pPr>
        <w:spacing w:after="0"/>
        <w:ind w:left="0"/>
        <w:jc w:val="left"/>
      </w:pPr>
      <w:r>
        <w:rPr>
          <w:rFonts w:ascii="Times New Roman"/>
          <w:b w:val="false"/>
          <w:i w:val="false"/>
          <w:color w:val="000000"/>
          <w:sz w:val="22"/>
        </w:rPr>
        <w:t>TRGOVAČKI SUD U OSIJEKU</w:t>
      </w:r>
    </w:p>
    <w:p>
      <w:pPr>
        <w:spacing w:after="0"/>
        <w:ind w:left="0"/>
        <w:jc w:val="left"/>
      </w:pPr>
      <w:r>
        <w:rPr>
          <w:rFonts w:ascii="Times New Roman"/>
          <w:b w:val="false"/>
          <w:i w:val="false"/>
          <w:color w:val="000000"/>
          <w:sz w:val="22"/>
        </w:rPr>
        <w:t>STALNA SLUŽBA TRGOVAČKOG  SUDA U OSIJEKU</w:t>
      </w:r>
    </w:p>
    <w:p>
      <w:pPr>
        <w:spacing w:after="0"/>
        <w:ind w:left="0"/>
        <w:jc w:val="left"/>
      </w:pPr>
      <w:r>
        <w:rPr>
          <w:rFonts w:ascii="Times New Roman"/>
          <w:b w:val="false"/>
          <w:i w:val="false"/>
          <w:color w:val="000000"/>
          <w:sz w:val="22"/>
        </w:rPr>
        <w:t>Trg pobjede 13</w:t>
      </w:r>
    </w:p>
    <w:p>
      <w:pPr>
        <w:spacing w:after="0"/>
        <w:ind w:left="0"/>
        <w:jc w:val="left"/>
      </w:pPr>
      <w:r>
        <w:rPr>
          <w:rFonts w:ascii="Times New Roman"/>
          <w:b w:val="false"/>
          <w:i w:val="false"/>
          <w:color w:val="000000"/>
          <w:sz w:val="22"/>
        </w:rPr>
        <w:t>35000 Slavonski Brod							3/St-1729/2015-4</w:t>
      </w:r>
    </w:p>
    <w:p>
      <w:pPr>
        <w:spacing w:after="0"/>
        <w:ind w:left="0"/>
        <w:jc w:val="left"/>
      </w:pPr>
      <w:r>
        <w:rPr>
          <w:rFonts w:ascii="Times New Roman"/>
          <w:b w:val="false"/>
          <w:i w:val="false"/>
          <w:color w:val="000000"/>
          <w:sz w:val="22"/>
        </w:rPr>
        <w:t xml:space="preserve"> </w:t>
      </w:r>
    </w:p>
    <w:p>
      <w:pPr>
        <w:spacing w:after="0"/>
        <w:ind w:left="0"/>
        <w:jc w:val="left"/>
      </w:pPr>
      <w:r>
        <w:rPr>
          <w:rFonts w:ascii="Times New Roman"/>
          <w:b w:val="false"/>
          <w:i w:val="false"/>
          <w:color w:val="000000"/>
          <w:sz w:val="22"/>
        </w:rPr>
        <w:t>	</w:t>
      </w:r>
    </w:p>
    <w:p>
      <w:pPr>
        <w:spacing w:after="0"/>
        <w:ind w:left="0"/>
        <w:jc w:val="left"/>
      </w:pPr>
      <w:r>
        <w:rPr>
          <w:rFonts w:ascii="Times New Roman"/>
          <w:b w:val="false"/>
          <w:i w:val="false"/>
          <w:color w:val="000000"/>
          <w:sz w:val="22"/>
        </w:rPr>
        <w:t xml:space="preserve">     	</w:t>
      </w:r>
    </w:p>
    <w:p>
      <w:pPr>
        <w:spacing w:after="0"/>
        <w:ind w:left="0"/>
        <w:jc w:val="left"/>
      </w:pPr>
      <w:r>
        <w:rPr>
          <w:rFonts w:ascii="Times New Roman"/>
          <w:b w:val="false"/>
          <w:i w:val="false"/>
          <w:color w:val="000000"/>
          <w:sz w:val="22"/>
        </w:rPr>
        <w:t>U  I M E   R E P U B L I K E   H R V A T S K E</w:t>
      </w:r>
    </w:p>
    <w:p>
      <w:pPr>
        <w:spacing w:after="0"/>
        <w:ind w:left="0"/>
        <w:jc w:val="left"/>
      </w:pPr>
      <w:r>
        <w:rPr>
          <w:rFonts w:ascii="Times New Roman"/>
          <w:b w:val="false"/>
          <w:i w:val="false"/>
          <w:color w:val="000000"/>
          <w:sz w:val="22"/>
        </w:rPr>
        <w:t>R J E Š E N J E</w:t>
      </w:r>
    </w:p>
    <w:p>
      <w:pPr>
        <w:spacing w:after="0"/>
        <w:ind w:left="0"/>
        <w:jc w:val="left"/>
      </w:pPr>
      <w:r>
        <w:rPr>
          <w:rFonts w:ascii="Times New Roman"/>
          <w:b w:val="false"/>
          <w:i w:val="false"/>
          <w:color w:val="000000"/>
          <w:sz w:val="22"/>
        </w:rPr>
        <w:t xml:space="preserve"> </w:t>
      </w:r>
    </w:p>
    <w:p>
      <w:pPr>
        <w:spacing w:after="0"/>
        <w:ind w:left="0"/>
        <w:jc w:val="left"/>
      </w:pPr>
      <w:r>
        <w:rPr>
          <w:rFonts w:ascii="Times New Roman"/>
          <w:b w:val="false"/>
          <w:i w:val="false"/>
          <w:color w:val="000000"/>
          <w:sz w:val="22"/>
        </w:rPr>
        <w:t xml:space="preserve"> </w:t>
      </w:r>
    </w:p>
    <w:p>
      <w:pPr>
        <w:spacing w:after="0"/>
        <w:ind w:left="0"/>
        <w:jc w:val="left"/>
      </w:pPr>
      <w:r>
        <w:rPr>
          <w:rFonts w:ascii="Times New Roman"/>
          <w:b w:val="false"/>
          <w:i w:val="false"/>
          <w:color w:val="000000"/>
          <w:sz w:val="22"/>
        </w:rPr>
        <w:t>									</w:t>
      </w:r>
    </w:p>
    <w:p>
      <w:pPr>
        <w:spacing w:after="0"/>
        <w:ind w:left="0"/>
        <w:jc w:val="left"/>
      </w:pPr>
      <w:r>
        <w:rPr>
          <w:rFonts w:ascii="Times New Roman"/>
          <w:b w:val="false"/>
          <w:i w:val="false"/>
          <w:color w:val="000000"/>
          <w:sz w:val="22"/>
        </w:rPr>
        <w:t>TRGOVAČKI SUD U OSIJEKU, STALNA SLUŽBA TRGOVAČKOG  SUDA U OSIJEKU, po sucu Danieli Martini Maoduš, povodom zahtjeva Financijske agencije Osijek, Podružnica Osijek, L.Jagera 3, 31000 Osijek, za pokretanje skraćenog stečajnog postupka  nad dužnikom SUVENIRNICA d.o.o., Nova Gradiška, Slavonskih graničara 7, OIB: 94764278107, temeljem članka 430. Stečajnog zakona ("Narodne novine" 71/15), 29. veljače 2016.</w:t>
      </w:r>
    </w:p>
    <w:p>
      <w:pPr>
        <w:spacing w:after="0"/>
        <w:ind w:left="0"/>
        <w:jc w:val="left"/>
      </w:pPr>
    </w:p>
    <w:p>
      <w:pPr>
        <w:spacing w:after="0"/>
        <w:ind w:left="0"/>
        <w:jc w:val="left"/>
      </w:pPr>
      <w:r>
        <w:rPr>
          <w:rFonts w:ascii="Times New Roman"/>
          <w:b w:val="false"/>
          <w:i w:val="false"/>
          <w:color w:val="000000"/>
          <w:sz w:val="22"/>
        </w:rPr>
        <w:t xml:space="preserve">                                                            </w:t>
      </w:r>
    </w:p>
    <w:p>
      <w:pPr>
        <w:spacing w:after="0"/>
        <w:ind w:left="0"/>
        <w:jc w:val="left"/>
      </w:pPr>
      <w:r>
        <w:rPr>
          <w:rFonts w:ascii="Times New Roman"/>
          <w:b w:val="false"/>
          <w:i w:val="false"/>
          <w:color w:val="000000"/>
          <w:sz w:val="22"/>
        </w:rPr>
        <w:t>r i j e š i o  j e</w:t>
      </w:r>
    </w:p>
    <w:p>
      <w:pPr>
        <w:spacing w:after="0"/>
        <w:ind w:left="0"/>
        <w:jc w:val="left"/>
      </w:pPr>
    </w:p>
    <w:p>
      <w:pPr>
        <w:spacing w:after="0"/>
        <w:ind w:left="0"/>
        <w:jc w:val="left"/>
      </w:pPr>
      <w:r>
        <w:rPr>
          <w:rFonts w:ascii="Times New Roman"/>
          <w:b w:val="false"/>
          <w:i w:val="false"/>
          <w:color w:val="000000"/>
          <w:sz w:val="22"/>
        </w:rPr>
        <w:t xml:space="preserve"> 	 I – Otvara se skraćeni  stečajni postupak nad dužnikom SUVENIRNICA d.o.o., Nova Gradiška, Slavonskih graničara 7, OIB: 94764278107, dana 29. veljače 2016. u 12,55 sati.</w:t>
      </w:r>
    </w:p>
    <w:p>
      <w:pPr>
        <w:spacing w:after="0"/>
        <w:ind w:left="0"/>
        <w:jc w:val="left"/>
      </w:pPr>
    </w:p>
    <w:p>
      <w:pPr>
        <w:spacing w:after="0"/>
        <w:ind w:left="0"/>
        <w:jc w:val="left"/>
      </w:pPr>
      <w:r>
        <w:rPr>
          <w:rFonts w:ascii="Times New Roman"/>
          <w:b w:val="false"/>
          <w:i w:val="false"/>
          <w:color w:val="000000"/>
          <w:sz w:val="22"/>
        </w:rPr>
        <w:t xml:space="preserve"> II – Za stečajnog upravitelja se imenuje Zorislav Novoselac, Osijek, Kapucinska 27/II, OIB: 35178090537.</w:t>
      </w:r>
    </w:p>
    <w:p>
      <w:pPr>
        <w:spacing w:after="0"/>
        <w:ind w:left="0"/>
        <w:jc w:val="left"/>
      </w:pPr>
      <w:r>
        <w:rPr>
          <w:rFonts w:ascii="Times New Roman"/>
          <w:b w:val="false"/>
          <w:i w:val="false"/>
          <w:color w:val="000000"/>
          <w:sz w:val="22"/>
        </w:rPr>
        <w:t>III – Istovremeno se zaključuje skraćeni  stečajni postupak nad dužnikom.</w:t>
      </w:r>
    </w:p>
    <w:p>
      <w:pPr>
        <w:spacing w:after="0"/>
        <w:ind w:left="0"/>
        <w:jc w:val="left"/>
      </w:pPr>
      <w:r>
        <w:rPr>
          <w:rFonts w:ascii="Times New Roman"/>
          <w:b w:val="false"/>
          <w:i w:val="false"/>
          <w:color w:val="000000"/>
          <w:sz w:val="22"/>
        </w:rPr>
        <w:t xml:space="preserve">IV – Ovo rješenje se objavljuje na E oglasnoj ploči, a po pravomoćnosti dostavlja sudskom registru radi brisanja dužnika, te Fini i banci koja vodi račun dužnika radi zatvaranja računa. </w:t>
      </w:r>
    </w:p>
    <w:p>
      <w:pPr>
        <w:spacing w:after="0"/>
        <w:ind w:left="0"/>
        <w:jc w:val="left"/>
      </w:pPr>
      <w:r>
        <w:rPr>
          <w:rFonts w:ascii="Times New Roman"/>
          <w:b w:val="false"/>
          <w:i w:val="false"/>
          <w:color w:val="000000"/>
          <w:sz w:val="22"/>
        </w:rPr>
        <w:t xml:space="preserve">V –  Ako nastanu  troškovi, isti će se  podmiriti  iz   Fonda  za vođenje stečajnog postupka ovog suda. </w:t>
      </w:r>
    </w:p>
    <w:p>
      <w:pPr>
        <w:spacing w:after="0"/>
        <w:ind w:left="0"/>
        <w:jc w:val="left"/>
      </w:pPr>
    </w:p>
    <w:p>
      <w:pPr>
        <w:spacing w:after="0"/>
        <w:ind w:left="0"/>
        <w:jc w:val="left"/>
      </w:pPr>
      <w:r>
        <w:rPr>
          <w:rFonts w:ascii="Times New Roman"/>
          <w:b w:val="false"/>
          <w:i w:val="false"/>
          <w:color w:val="000000"/>
          <w:sz w:val="22"/>
        </w:rPr>
        <w:t xml:space="preserve">VI – Stečajni upravitelj može u svojstvu upravitelja stečajne mase nakon zaključenja stečajnog postupka u ime stečajnog dužnika, a za račun stečajne mase vršiti unovčenje imovine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pPr>
        <w:spacing w:after="0"/>
        <w:ind w:left="0"/>
        <w:jc w:val="left"/>
      </w:pPr>
      <w:r>
        <w:rPr>
          <w:rFonts w:ascii="Times New Roman"/>
          <w:b w:val="false"/>
          <w:i w:val="false"/>
          <w:color w:val="000000"/>
          <w:sz w:val="22"/>
        </w:rPr>
        <w:t xml:space="preserve"> 3/St-1729/2015-4</w:t>
      </w:r>
    </w:p>
    <w:p>
      <w:pPr>
        <w:spacing w:after="0"/>
        <w:ind w:left="0"/>
        <w:jc w:val="left"/>
      </w:pPr>
    </w:p>
    <w:p>
      <w:pPr>
        <w:spacing w:after="0"/>
        <w:ind w:left="0"/>
        <w:jc w:val="left"/>
      </w:pPr>
      <w:r>
        <w:rPr>
          <w:rFonts w:ascii="Times New Roman"/>
          <w:b w:val="false"/>
          <w:i w:val="false"/>
          <w:color w:val="000000"/>
          <w:sz w:val="22"/>
        </w:rPr>
        <w:t xml:space="preserve">VII Nalaže se Banci, odnosno Financijskoj agenciji koja vodi račun dužnika, isti račun zatvoriti po pravomoćnosti ovog rješenja.  </w:t>
      </w:r>
    </w:p>
    <w:p>
      <w:pPr>
        <w:spacing w:after="0"/>
        <w:ind w:left="0"/>
        <w:jc w:val="left"/>
      </w:pPr>
    </w:p>
    <w:p>
      <w:pPr>
        <w:spacing w:after="0"/>
        <w:ind w:left="0"/>
        <w:jc w:val="left"/>
      </w:pPr>
      <w:r>
        <w:rPr>
          <w:rFonts w:ascii="Times New Roman"/>
          <w:b w:val="false"/>
          <w:i w:val="false"/>
          <w:color w:val="000000"/>
          <w:sz w:val="22"/>
        </w:rPr>
        <w:t xml:space="preserve">VIII  Ako se naknadno pronađe kakva imovina, iz koje bi se mogli namiriti stečajni vjerovnici, stečajni postupak će se ponovo  otvoriti, te će vjerovnici biti pozvani na prijavu tražbina, odnosno obavijest o pravima.      </w:t>
      </w:r>
    </w:p>
    <w:p>
      <w:pPr>
        <w:spacing w:after="0"/>
        <w:ind w:left="0"/>
        <w:jc w:val="left"/>
      </w:pPr>
    </w:p>
    <w:p>
      <w:pPr>
        <w:spacing w:after="0"/>
        <w:ind w:left="0"/>
        <w:jc w:val="left"/>
      </w:pPr>
      <w:r>
        <w:rPr>
          <w:rFonts w:ascii="Times New Roman"/>
          <w:b w:val="false"/>
          <w:i w:val="false"/>
          <w:color w:val="000000"/>
          <w:sz w:val="22"/>
        </w:rPr>
        <w:t>Obrazloženje</w:t>
      </w:r>
    </w:p>
    <w:p>
      <w:pPr>
        <w:spacing w:after="0"/>
        <w:ind w:left="0"/>
        <w:jc w:val="left"/>
      </w:pPr>
    </w:p>
    <w:p>
      <w:pPr>
        <w:spacing w:after="0"/>
        <w:ind w:left="0"/>
        <w:jc w:val="left"/>
      </w:pPr>
      <w:r>
        <w:rPr>
          <w:rFonts w:ascii="Times New Roman"/>
          <w:b w:val="false"/>
          <w:i w:val="false"/>
          <w:color w:val="000000"/>
          <w:sz w:val="22"/>
        </w:rPr>
        <w:t xml:space="preserve"> FINA-a  je po čl. 428. Stečajnog zakona  NN 71/15, dalje SZ-a, podnijela  prijedlog za otvaranje stečajnog postupka nad dužnikom, jer dužnik nema zaposlenih, u očevidniku redoslijeda osnova za plaćanje ima evidentirane neizvršene osnove za plaćanje u neprekinutom razdoblju od 120 dana.</w:t>
      </w:r>
    </w:p>
    <w:p>
      <w:pPr>
        <w:spacing w:after="0"/>
        <w:ind w:left="0"/>
        <w:jc w:val="left"/>
      </w:pPr>
      <w:r>
        <w:rPr>
          <w:rFonts w:ascii="Times New Roman"/>
          <w:b w:val="false"/>
          <w:i w:val="false"/>
          <w:color w:val="000000"/>
          <w:sz w:val="22"/>
        </w:rPr>
        <w:t xml:space="preserve">Utvrđeno je da nije pokrenut postupak brisanja iz sudskog registra dužnika. </w:t>
      </w:r>
    </w:p>
    <w:p>
      <w:pPr>
        <w:spacing w:after="0"/>
        <w:ind w:left="0"/>
        <w:jc w:val="left"/>
      </w:pPr>
    </w:p>
    <w:p>
      <w:pPr>
        <w:spacing w:after="0"/>
        <w:ind w:left="0"/>
        <w:jc w:val="left"/>
      </w:pPr>
      <w:r>
        <w:rPr>
          <w:rFonts w:ascii="Times New Roman"/>
          <w:b w:val="false"/>
          <w:i w:val="false"/>
          <w:color w:val="000000"/>
          <w:sz w:val="22"/>
        </w:rPr>
        <w:t xml:space="preserve"> Po čl. 430 SZ-a  pozvane su sve zainteresirane osobe na uplatu potrebnog predujma za pokriće troškova eventualnog vođenja stečajnog postupka, te su istim oglasom obaviještene o ukupnom iznosu evidentiranog duga dužnika, a pozvan je i zastupnik po zakonu dužnika u roku od 15 dana od dana objave oglasa na E oglasnoj ploči suda  podnijeti ovom sudu izjavu o stanju imovine i obveza dužnika.</w:t>
      </w:r>
    </w:p>
    <w:p>
      <w:pPr>
        <w:spacing w:after="0"/>
        <w:ind w:left="0"/>
        <w:jc w:val="left"/>
      </w:pPr>
      <w:r>
        <w:rPr>
          <w:rFonts w:ascii="Times New Roman"/>
          <w:b w:val="false"/>
          <w:i w:val="false"/>
          <w:color w:val="000000"/>
          <w:sz w:val="22"/>
        </w:rPr>
        <w:t xml:space="preserve">           </w:t>
      </w:r>
    </w:p>
    <w:p>
      <w:pPr>
        <w:spacing w:after="0"/>
        <w:ind w:left="0"/>
        <w:jc w:val="left"/>
      </w:pPr>
      <w:r>
        <w:rPr>
          <w:rFonts w:ascii="Times New Roman"/>
          <w:b w:val="false"/>
          <w:i w:val="false"/>
          <w:color w:val="000000"/>
          <w:sz w:val="22"/>
        </w:rPr>
        <w:t xml:space="preserve"> 	Oglas koji sadržava objavljen je na E oglasnoj ploči suda dana 4.1.2016., pa je ostavljeni rok za uplatu predujma  od 45  dana istekao, a predujam nije uplaćen.</w:t>
      </w:r>
    </w:p>
    <w:p>
      <w:pPr>
        <w:spacing w:after="0"/>
        <w:ind w:left="0"/>
        <w:jc w:val="left"/>
      </w:pPr>
      <w:r>
        <w:rPr>
          <w:rFonts w:ascii="Times New Roman"/>
          <w:b w:val="false"/>
          <w:i w:val="false"/>
          <w:color w:val="000000"/>
          <w:sz w:val="22"/>
        </w:rPr>
        <w:t xml:space="preserve">Također je istekao i rok od 15 dana, za dostavljanje popisa imovine i obveza dužnika na propisanom obrascu.    </w:t>
      </w:r>
    </w:p>
    <w:p>
      <w:pPr>
        <w:spacing w:after="0"/>
        <w:ind w:left="0"/>
        <w:jc w:val="left"/>
      </w:pPr>
      <w:r>
        <w:rPr>
          <w:rFonts w:ascii="Times New Roman"/>
          <w:b w:val="false"/>
          <w:i w:val="false"/>
          <w:color w:val="000000"/>
          <w:sz w:val="22"/>
        </w:rPr>
        <w:t>Kako je u postupku utvrđeno postojanje  stečajnog razloga, te činjenica nedostatnosti dužnikove imovine  za namirenje troškova stečajnog postupka, te kako predujam za pokriće troškova  stečaja  nije uplaćen u traženom roku, to je valjalo primjenom odredbe čl. 431. u  svezi s čl. 132 i 133, te čl. 286 do 292  NN 71/15 odlučiti  kao u izreci .</w:t>
      </w:r>
    </w:p>
    <w:p>
      <w:pPr>
        <w:spacing w:after="0"/>
        <w:ind w:left="0"/>
        <w:jc w:val="left"/>
      </w:pPr>
      <w:r>
        <w:rPr>
          <w:rFonts w:ascii="Times New Roman"/>
          <w:b w:val="false"/>
          <w:i w:val="false"/>
          <w:color w:val="000000"/>
          <w:sz w:val="22"/>
        </w:rPr>
        <w:t xml:space="preserve"> </w:t>
      </w:r>
    </w:p>
    <w:p>
      <w:pPr>
        <w:spacing w:after="0"/>
        <w:ind w:left="0"/>
        <w:jc w:val="left"/>
      </w:pPr>
      <w:r>
        <w:rPr>
          <w:rFonts w:ascii="Times New Roman"/>
          <w:b w:val="false"/>
          <w:i w:val="false"/>
          <w:color w:val="000000"/>
          <w:sz w:val="22"/>
        </w:rPr>
        <w:t>U Slavonskom Brodu 29. veljače 2016.</w:t>
      </w:r>
    </w:p>
    <w:p>
      <w:pPr>
        <w:spacing w:after="0"/>
        <w:ind w:left="0"/>
        <w:jc w:val="left"/>
      </w:pPr>
    </w:p>
    <w:p>
      <w:pPr>
        <w:spacing w:after="0"/>
        <w:ind w:left="0"/>
        <w:jc w:val="left"/>
      </w:pPr>
    </w:p>
    <w:p>
      <w:pPr>
        <w:spacing w:after="0"/>
        <w:ind w:left="0"/>
        <w:jc w:val="left"/>
      </w:pPr>
      <w:r>
        <w:rPr>
          <w:rFonts w:ascii="Times New Roman"/>
          <w:b w:val="false"/>
          <w:i w:val="false"/>
          <w:color w:val="000000"/>
          <w:sz w:val="22"/>
        </w:rPr>
        <w:t>Stečajna sutkinja:</w:t>
      </w:r>
    </w:p>
    <w:p>
      <w:pPr>
        <w:spacing w:after="0"/>
        <w:ind w:left="0"/>
        <w:jc w:val="left"/>
      </w:pPr>
      <w:r>
        <w:rPr>
          <w:rFonts w:ascii="Times New Roman"/>
          <w:b w:val="false"/>
          <w:i w:val="false"/>
          <w:color w:val="000000"/>
          <w:sz w:val="22"/>
        </w:rPr>
        <w:t>Daniela Martini Maoduš</w:t>
      </w:r>
    </w:p>
    <w:p>
      <w:pPr>
        <w:spacing w:after="0"/>
        <w:ind w:left="0"/>
        <w:jc w:val="left"/>
      </w:pPr>
    </w:p>
    <w:p>
      <w:pPr>
        <w:spacing w:after="0"/>
        <w:ind w:left="0"/>
        <w:jc w:val="left"/>
      </w:pPr>
    </w:p>
    <w:p>
      <w:pPr>
        <w:spacing w:after="0"/>
        <w:ind w:left="0"/>
        <w:jc w:val="left"/>
      </w:pPr>
    </w:p>
    <w:p>
      <w:pPr>
        <w:spacing w:after="0"/>
        <w:ind w:left="0"/>
        <w:jc w:val="left"/>
      </w:pPr>
      <w:r>
        <w:rPr>
          <w:rFonts w:ascii="Times New Roman"/>
          <w:b w:val="false"/>
          <w:i w:val="false"/>
          <w:color w:val="000000"/>
          <w:sz w:val="22"/>
        </w:rPr>
        <w:t xml:space="preserve">NAPUTAK O PRAVNOM LIJEKU: Na ovo rješenje vjerovnici i zastupnik po zakonu dužnika, te imenovani stečajni upravitelj,  mogu uložiti žalbu u roku od osam  dana od isteka osmog dana po objavi ovog rješenja na E oglasnoj ploči suda. Žalba se podnosi ovom sudu u 3 primjerka . O žalbi odlučuje Visoki trgovački sud u Zagrebu.  </w:t>
      </w:r>
    </w:p>
    <w:p>
      <w:pPr>
        <w:spacing w:after="0"/>
        <w:ind w:left="0"/>
        <w:jc w:val="left"/>
      </w:pPr>
      <w:r>
        <w:rPr>
          <w:rFonts w:ascii="Times New Roman"/>
          <w:b w:val="false"/>
          <w:i w:val="false"/>
          <w:color w:val="000000"/>
          <w:sz w:val="22"/>
        </w:rPr>
        <w:t xml:space="preserve"> </w:t>
      </w:r>
    </w:p>
    <w:p>
      <w:pPr>
        <w:spacing w:after="0"/>
        <w:ind w:left="0"/>
        <w:jc w:val="left"/>
      </w:pPr>
    </w:p>
    <w:p>
      <w:pPr>
        <w:spacing w:after="0"/>
        <w:ind w:left="0"/>
        <w:jc w:val="left"/>
      </w:pPr>
      <w:r>
        <w:rPr>
          <w:rFonts w:ascii="Times New Roman"/>
          <w:b w:val="false"/>
          <w:i w:val="false"/>
          <w:color w:val="000000"/>
          <w:sz w:val="22"/>
        </w:rPr>
        <w:t>Rj. Rješenje nepravomoćno.</w:t>
      </w:r>
    </w:p>
    <w:p>
      <w:pPr>
        <w:spacing w:after="0"/>
        <w:ind w:left="0"/>
        <w:jc w:val="left"/>
      </w:pPr>
      <w:r>
        <w:rPr>
          <w:rFonts w:ascii="Times New Roman"/>
          <w:b w:val="false"/>
          <w:i w:val="false"/>
          <w:color w:val="000000"/>
          <w:sz w:val="22"/>
        </w:rPr>
        <w:t xml:space="preserve"> </w:t>
      </w:r>
    </w:p>
    <w:p>
      <w:pPr>
        <w:spacing w:after="0"/>
        <w:ind w:left="0"/>
        <w:jc w:val="left"/>
      </w:pPr>
    </w:p>
    <w:p>
      <w:pPr>
        <w:spacing w:after="0"/>
        <w:ind w:left="0"/>
        <w:jc w:val="left"/>
      </w:pPr>
      <w:r>
        <w:rPr>
          <w:rFonts w:ascii="Times New Roman"/>
          <w:b w:val="false"/>
          <w:i w:val="false"/>
          <w:color w:val="000000"/>
          <w:sz w:val="22"/>
        </w:rPr>
        <w:t>Dostaviti:</w:t>
      </w:r>
    </w:p>
    <w:p>
      <w:pPr>
        <w:spacing w:after="0"/>
        <w:ind w:left="0"/>
        <w:jc w:val="left"/>
      </w:pPr>
      <w:r>
        <w:rPr>
          <w:rFonts w:ascii="Times New Roman"/>
          <w:b w:val="false"/>
          <w:i w:val="false"/>
          <w:color w:val="000000"/>
          <w:sz w:val="22"/>
        </w:rPr>
        <w:t>Zastupniku po zakonu dužnika (direktoru, odnosno članovima uprave, na adresu iz Registra)</w:t>
      </w:r>
    </w:p>
    <w:p>
      <w:pPr>
        <w:spacing w:after="0"/>
        <w:ind w:left="0"/>
        <w:jc w:val="left"/>
      </w:pPr>
      <w:r>
        <w:rPr>
          <w:rFonts w:ascii="Times New Roman"/>
          <w:b w:val="false"/>
          <w:i w:val="false"/>
          <w:color w:val="000000"/>
          <w:sz w:val="22"/>
        </w:rPr>
        <w:t>- objaviti na E oglasnoj ploči, rok 17 dana.</w:t>
      </w:r>
    </w:p>
    <w:p>
      <w:pPr>
        <w:spacing w:after="0"/>
        <w:ind w:left="0"/>
        <w:jc w:val="left"/>
      </w:pPr>
      <w:r>
        <w:rPr>
          <w:rFonts w:ascii="Times New Roman"/>
          <w:b w:val="false"/>
          <w:i w:val="false"/>
          <w:color w:val="000000"/>
          <w:sz w:val="22"/>
        </w:rPr>
        <w:t>Po pravomoćnosti dostaviti s klauzulom pravomoćnosti registru i banci navedenoj na str. 1 spisa.</w:t>
      </w:r>
    </w:p>
    <w:p>
      <w:pPr>
        <w:spacing w:after="0"/>
        <w:ind w:left="0"/>
        <w:jc w:val="left"/>
      </w:pPr>
    </w:p>
    <w:p>
      <w:pPr>
        <w:spacing w:after="0"/>
        <w:ind w:left="0"/>
        <w:jc w:val="left"/>
      </w:pPr>
    </w:p>
    <w:p>
      <w:pPr>
        <w:spacing w:after="0"/>
        <w:ind w:left="0"/>
        <w:jc w:val="left"/>
      </w:pPr>
    </w:p>
    <w:p>
      <w:pPr>
        <w:spacing w:after="0"/>
        <w:ind w:left="0"/>
        <w:jc w:val="left"/>
      </w:pPr>
    </w:p>
    <w:sectPr>
      <w:pgSz w:w="11907" w:h="16840" w:code="9"/>
      <w:pgMar w:top="1418" w:right="1134" w:bottom="1418" w:left="1701" w:header="1021" w:footer="1021" w:gutter="0"/>
      <w:cols w:space="72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ns32="http://schemas.openxmlformats.org/drawingml/2006/compatibility" xmlns:ns33="http://schemas.openxmlformats.org/drawingml/2006/lockedCanvas"/>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ns32="http://schemas.openxmlformats.org/drawingml/2006/compatibility" xmlns:ns33="http://schemas.openxmlformats.org/drawingml/2006/lockedCanvas" mc:Ignorable="">
  <w:compat>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ns32="http://schemas.openxmlformats.org/drawingml/2006/compatibility" xmlns:ns33="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customXML/item1.xml" Type="http://schemas.openxmlformats.org/officeDocument/2006/relationships/customXml" Id="rId3"/>
    <Relationship Target="numbering.xml" Type="http://schemas.openxmlformats.org/officeDocument/2006/relationships/numbering" Id="rId4"/>
</Relationships>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dc:creator>eSpis</dc:creator>
  <cp:lastModifiedBy>eSpis</cp:lastModifiedBy>
</cp:coreProperties>
</file>