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>
  <w:body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Broj: 6 St-42/10-166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        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REPUBLIKA HRVATSKA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TRGOVAČKI SUD U OSIJEKU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Z A K L J U Č A K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Trgovački sud u Osijeku, po sucu Nadi Roso, u stečajnom predmetu Novatech med  d.o.o., u stečaju Osijek Svilajska 31 MBS:030065472, OIB:06276116830, dana 11. studenog 2015. g.,	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z a k l j u č i o    j  e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1.	Nalaže se računovodstvu ovoga suda da sa kartice predmeta St-42-10 ukupan iznos od 549,30 kn isplati Martini Jus Zagreb, Rudeška cesta 177, OIB: 33850150336 (HBOR) na račun broj IBAN: HR4124840083111329513 na ime članstva u Odboru vjerovnika, a da preostali iznos prenese sa kartice predmeta St-42-10 u Fond za pokriće troškova stečajnog postupka.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U Osijeku 11. studenog 2015. g.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Zapisničar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Danijela Sekulić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STEČAJNI SUDAC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									       Nada Roso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POUKA O PRAVNOM LIJEKU: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Protiv zaključka nije dopušten pravni lijek.(čl. 11. st. 9. Stečajnog zakona)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DNA 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1.	Računovodstvo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2.	Martini Jus Zagreb, Rudeška cesta 177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3.	k-11.12.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sectPr>
      <w:pgSz w:w="11907" w:h="16840" w:code="9"/>
      <w:pgMar w:top="1418" w:right="1134" w:bottom="1418" w:left="1701" w:header="1021" w:footer="1021" w:gutter="0"/>
      <w:cols w:space="72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/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 mc:Ignorable="">
  <w:compat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../customXML/item1.xml" Type="http://schemas.openxmlformats.org/officeDocument/2006/relationships/customXml" Id="rId3"/>
    <Relationship Target="numbering.xml" Type="http://schemas.openxmlformats.org/officeDocument/2006/relationships/numbering" Id="rId4"/>
</Relationships>
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>
  <dc:creator>eSpis</dc:creator>
  <cp:lastModifiedBy>eSpis</cp:lastModifiedBy>
</cp:coreProperties>
</file>