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ns9="http://schemas.openxmlformats.org/schemaLibrary/2006/main" xmlns:mc="http://schemas.openxmlformats.org/markup-compatibility/2006" xmlns:wne="http://schemas.microsoft.com/office/word/2006/wordml" xmlns:c="http://schemas.openxmlformats.org/drawingml/2006/chart" xmlns:ns13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20="urn:schemas-microsoft-com:office:excel" xmlns:w10="urn:schemas-microsoft-com:office:word" xmlns:ns22="urn:schemas-microsoft-com:office:powerpoint" xmlns:ns24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ns32="http://schemas.openxmlformats.org/drawingml/2006/compatibility" xmlns:ns33="http://schemas.openxmlformats.org/drawingml/2006/lockedCanvas">
  <w:body>
    <w:p>
      <w:pPr>
        <w:spacing w:after="0"/>
        <w:ind w:left="0"/>
        <w:jc w:val="left"/>
      </w:pP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 xml:space="preserve"> </w:t>
      </w: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 xml:space="preserve"> </w:t>
      </w: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>REPUBLIKA HRVATSKA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>TRGOVAČKI SUD U OSIJEKU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 xml:space="preserve">STALNA SLUŽBA  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>U SLAVONSKOM BRODU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>Trg Pobjede 13.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>35000 Slavonski Brod                                           		         Broj:St-1103/2015-3</w:t>
      </w: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>U  I M E   R E P U B L I K E   H R V A T S K E</w:t>
      </w: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>R J E Š E N J E</w:t>
      </w: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 xml:space="preserve">      TRGOVAČKI SUD U OSIJEKU STALNA SLUŽBA  U SLAVONSKOM BRODU,  po stečajnom sucu Davorinu Pavičić, povodom zahtjeva FINE  Regionalni centar Osijek, Podružnica Slavonski Brod, za provedbu skraćenog stečajnog postupka po službenoj dužnosti nad dužnikom  INSTO j.d.o.o. , OIB: 25543821195 sa sjedištem u Luke Klaića 41, 35210 Stari Perkovci, dana 06. svibnja 2016.,</w:t>
      </w: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>r i j e š i o   j e</w:t>
      </w: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>1.	Otvara se skraćeni stečajni postupak nad dužnikom INSTO j.d.o.o. , OIB: 25543821195 sa sjedištem u Luke Klaića 41, 35210 Stari Perkovci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>2.	 Za stečajnog upravitelja imenuje se Ivan Gjurašić, Petrinjska 28, Zagreb, OIB: 66025260916.</w:t>
      </w: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>3.	Zaključuje se skraćeni stečajni postupak nad INSTO j.d.o.o. , OIB: 25543821195 sa sjedištem u Luke Klaića 41, 35210 Stari Perkovci. Ovo rješenje se objavljuje na mrežnoj stranici e- Oglasna ploča sudova, a po pravomoćnosti dostavlja se sudskom registru radi brisanja dužnika , te FINI i banci u kojoj se vodi poslovni račun dužnika, radi zatvaranja računa.</w:t>
      </w: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>4.	Stečajni upravitelj je ovlašten i nakon zaključenja stečajnog postupka u ime i za račun stečajne mase, unovčiti imovinu dužnika, te prikupljenim sredstvima namiriti nastale troškove stečajnog postupka, a neiskorišteni iznos uplatiti u Fond za pokriće troškova stečajnog postupka. U tom slučaju stečajna masa će se upisati u sudski registar , a pri upisu Ministarstvo financija- Porezna uprava će po službenoj dužnosti odrediti i dodijeliti osobni identifikacijski broj stečajnoj masi.</w:t>
      </w: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 xml:space="preserve">                                                     - 2 -</w:t>
      </w: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>O obavljenim radnjama unovčenja stečajne mase, stečajni upravitelj je dužan podnositi sudu pisana izvješća najmanje jedan puta u 3 mjeseca, a koja izvješća će se objaviti na mrežnoj stranici e- Oglasna ploča sudova.</w:t>
      </w: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>5.	Ako se naknadno pronađe kakva imovina iz koje bi se mogli namiriti stečajni vjerovnici , sud će na prijedlog stečajnog upravitelja , kojega od stečajnih vjerovnika ili po službenoj dužnosti odrediti nastavljanje postupka radi naknadne diobe, te će vjerovnici biti pozvani na prijavu svojih tražbina, u skladu s odredbama Stečajnog zakona o prijavama tražbina.</w:t>
      </w: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>O b r a z l o ž e n j e</w:t>
      </w: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 xml:space="preserve">     FINA Regionalni centar Osijek podnijela je ovom sudu zahtjev za provedbu skraćenog stečajnog postupka temeljem odredbe članka 444 st.1. Stečajnog zakona ( NN br. 71/15 dalje SZ).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 xml:space="preserve">     Pretpostavke za provođenje skraćenog stečajnog postupka određene su u čl. 428.SZ-a , koja propisuje da će sud provesti skraćeni stečajni postupak nad pravnom osobom ako su ispunjene slijedeće pretpostavke: ako nema zaposlenih, ako u Očevidniku redoslijeda osnova za plaćanje ima evidentirane neizvršene osnove za plaćanje u neprekinutom razdoblju od 120 dana i ako nisu ispunjene pretpostavke za pokretanje drugog postupka radi brisanja iz sudskog registra .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 xml:space="preserve">     Iz sadržaja zahtjeva FINE, te podataka iz sudskog registra utvrđeno je da su ispunjene sve zakonske pretpostavke za provedbu skraćenog stečajnog postupka jer dužnik nema zaposlenih, a u Očevidniku redoslijeda osnova za plaćanje ima evidentirane neizvršene osnove za plaćanje u neprekinutom razdoblju od 120 dana te nisu ispunjene pretpostavke za pokretanje drugog postupka radi brisanja iz sudskog registra.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 xml:space="preserve">     Iz tih razloga sud je temeljem čl. 430.SZ-a na mrežnoj stranici e-Oglasna ploča sudova objavio oglas kojim je pozvao vjerovnike najkasnije u roku 45 dana od objave oglasa predložiti otvaranje stečajnog postupka, uz obavijest o ukupnom iznosu evidentiranog duga dužnika, a dužnik odnosno njegov zakonski zastupnik je pozvan u roku 15 dana od dana objave oglasa podnijeti ovom sudu javnobilježnički ovjerovljeni prokazni popis imovine i obveza na propisanom obrascu.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 xml:space="preserve">     U oglasu je upozoreno i o pravnim posljedicama nepodnošenja prijedloga za otvaranje stečajnog postupka iz čl.431.SZ-a.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 xml:space="preserve">     Oglas navedenog sadržaja objavljen na mrežnoj stranici e-Oglasna ploča sudova  30. studenog 2015., a kako u toku određenim oglasom nije uplaćen traženi predujam , niti je zastupnik po zakonu dostavio popis imovine i obveza dužnika na propisanom obrascu , a niti jedan vjerovnik nije podnio prijedlog za otvaranje stečajnog postupka to se u smislu odredbe čl.431.st.1. SZ-a smatra da je dužnik nesposoban za plaćanje, zbog čega je valjalo po službenoj dužnosti nad dužnikom otvoriti i istovremeno zaključiti stečajni postupak, te imenovati stečajnog upravitelja s ovlastima i obvezama propisanim odredbom čl.133. SZ-a.</w:t>
      </w: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 xml:space="preserve">                                                         - 3 -</w:t>
      </w: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 xml:space="preserve">     Izbor stečajnog upravitelja obavljen je metodom slučajnog odabira u skladu s odredbom čl.84.st.1.SZ-a.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 xml:space="preserve">     Slijedom navedenog odlučeno je kao u izreci ovog rješenja na temelju odredbe čl.431. u svezi čl.132 i čl.133,te čl.286 do čl.299 SZ-a.</w:t>
      </w: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 xml:space="preserve">                                    U Slavonskom Brodu, 06. svibnja 2016.</w:t>
      </w: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 xml:space="preserve">                                                                                                          Stečajni sudac:</w:t>
      </w: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 xml:space="preserve">                                                                                                        Davorin Pavičić</w:t>
      </w: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>NAPUTAK O PRAVNOM LIJEKU: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>Na ovo rješenje vjerovnici i zastupnik po zakonu dužnika .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 xml:space="preserve">te imenovani stečajni upravitelj , mogu uložiti žalbu u roku 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>8 dana od isteka osmog dana po objavi ovog rješenja na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>mrežnoj stranici e-Oglasna ploča suda. Žalba se podnosi ovom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>sudu u 3 primjerka, o žalbi odlučuje Visoki trgovački sud RH u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>Zagrebu.</w:t>
      </w: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>Rj/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>1. Rješenje nepravomoćno</w:t>
      </w: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>Dostaviti putem mrežne stranice e-Oglasna ploča</w:t>
      </w: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 xml:space="preserve"> 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>1.	zastupniku po zakonu dužnika Mišo Sočković, Luke Klaića 41, Stari Perkovci banci koja obavlja poslove platnog prometa - po pravomoćnosti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 xml:space="preserve">             registru suda - po pravomoćnosti , i FINI</w:t>
      </w: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>06.5.2016.                       S u d a c:</w:t>
      </w: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</w:p>
    <w:sectPr>
      <w:pgSz w:w="11907" w:h="16840" w:code="9"/>
      <w:pgMar w:top="1418" w:right="1134" w:bottom="1418" w:left="1701" w:header="1021" w:footer="1021" w:gutter="0"/>
      <w:cols w:space="720"/>
    </w:sectPr>
  </w:body>
</w:document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ns9="http://schemas.openxmlformats.org/schemaLibrary/2006/main" xmlns:mc="http://schemas.openxmlformats.org/markup-compatibility/2006" xmlns:wne="http://schemas.microsoft.com/office/word/2006/wordml" xmlns:c="http://schemas.openxmlformats.org/drawingml/2006/chart" xmlns:ns13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20="urn:schemas-microsoft-com:office:excel" xmlns:w10="urn:schemas-microsoft-com:office:word" xmlns:ns22="urn:schemas-microsoft-com:office:powerpoint" xmlns:ns24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ns32="http://schemas.openxmlformats.org/drawingml/2006/compatibility" xmlns:ns33="http://schemas.openxmlformats.org/drawingml/2006/lockedCanvas"/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ns9="http://schemas.openxmlformats.org/schemaLibrary/2006/main" xmlns:mc="http://schemas.openxmlformats.org/markup-compatibility/2006" xmlns:wne="http://schemas.microsoft.com/office/word/2006/wordml" xmlns:c="http://schemas.openxmlformats.org/drawingml/2006/chart" xmlns:ns13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20="urn:schemas-microsoft-com:office:excel" xmlns:w10="urn:schemas-microsoft-com:office:word" xmlns:ns22="urn:schemas-microsoft-com:office:powerpoint" xmlns:ns24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ns32="http://schemas.openxmlformats.org/drawingml/2006/compatibility" xmlns:ns33="http://schemas.openxmlformats.org/drawingml/2006/lockedCanvas" mc:Ignorable="">
  <w:compat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ns9="http://schemas.openxmlformats.org/schemaLibrary/2006/main" xmlns:mc="http://schemas.openxmlformats.org/markup-compatibility/2006" xmlns:wne="http://schemas.microsoft.com/office/word/2006/wordml" xmlns:c="http://schemas.openxmlformats.org/drawingml/2006/chart" xmlns:ns13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20="urn:schemas-microsoft-com:office:excel" xmlns:w10="urn:schemas-microsoft-com:office:word" xmlns:ns22="urn:schemas-microsoft-com:office:powerpoint" xmlns:ns24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ns32="http://schemas.openxmlformats.org/drawingml/2006/compatibility" xmlns:ns33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../customXML/item1.xml" Type="http://schemas.openxmlformats.org/officeDocument/2006/relationships/customXml" Id="rId3"/>
    <Relationship Target="numbering.xml" Type="http://schemas.openxmlformats.org/officeDocument/2006/relationships/numbering" Id="rId4"/>
</Relationships>

</file>

<file path=customXML/_rels/item1.xml.rels><?xml version="1.0" encoding="UTF-8" standalone="yes"?>
<Relationships xmlns="http://schemas.openxmlformats.org/package/2006/relationships">
    <Relationship Target="itemProps1.xml" Type="http://schemas.openxmlformats.org/officeDocument/2006/relationships/customXmlProps" Id="rId1"/>
</Relationships>
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>
  <dc:creator>eSpis</dc:creator>
  <cp:lastModifiedBy>eSpis</cp:lastModifiedBy>
</cp:coreProperties>
</file>